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Reviklappe</w:t>
            </w:r>
          </w:p>
        </w:tc>
        <w:tc>
          <w:p>
            <w:pPr>
              <w:spacing w:before="0" w:after="0" w:line="240" w:lineRule="auto"/>
            </w:pPr>
            <w:r>
              <w:t>Gipsplatte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32271438" name="36f5ed00-054e-11f0-9c46-19185e0b5fc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2802325" name="36f5ed00-054e-11f0-9c46-19185e0b5fc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41630079" name="359e56d0-054f-11f0-8436-13c25db52a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1693939" name="359e56d0-054f-11f0-8436-13c25db52ab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42275747" name="0bab7040-0551-11f0-8f38-499a0531f9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2687077" name="0bab7040-0551-11f0-8f38-499a0531f90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Umkleide Herren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98268272" name="b9780380-0553-11f0-9f00-3158914e0c3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3549514" name="b9780380-0553-11f0-9f00-3158914e0c3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Umkleide Damen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86893094" name="355c7990-0554-11f0-b1f4-855b38d739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5489531" name="355c7990-0554-11f0-b1f4-855b38d7397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Umkleide Damen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9815378" name="9aaf8ac0-0555-11f0-bd94-3540d0fbf07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6167189" name="9aaf8ac0-0555-11f0-bd94-3540d0fbf07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62476265" name="fe871f80-0556-11f0-82aa-b35630b3fc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4886844" name="fe871f80-0556-11f0-82aa-b35630b3fcd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05202887" name="798c79d0-054f-11f0-8b7b-3fd731b8baa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8032580" name="798c79d0-054f-11f0-8b7b-3fd731b8baaf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Lichtkanal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96177826" name="c8d02760-0551-11f0-8c59-3d4e062cf3f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5904322" name="c8d02760-0551-11f0-8c59-3d4e062cf3f3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abgehängte 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00263320" name="7cc2efe0-0553-11f0-be25-4139274b9a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4180255" name="7cc2efe0-0553-11f0-be25-4139274b9ab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Umkleide Damen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abgehängte 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08080830" name="54088950-0555-11f0-b843-1543ec29ab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3846151" name="54088950-0555-11f0-b843-1543ec29ab8f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abgehängte 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2073751" name="5d829d20-0557-11f0-a069-31c8406142d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6964220" name="5d829d20-0557-11f0-a069-31c8406142d6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Lager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56714638" name="8cc90700-0551-11f0-bd09-05966daab52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8099372" name="8cc90700-0551-11f0-bd09-05966daab521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99606819" name="aad57e90-0556-11f0-95cd-4764968de92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6731034" name="aad57e90-0556-11f0-95cd-4764968de92d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89159072" name="5f076530-0553-11f0-b8ad-abf9ab8f389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7565927" name="5f076530-0553-11f0-b8ad-abf9ab8f3899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28288074" name="fb4314e0-0552-11f0-a6ee-2b294acc74b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6180382" name="fb4314e0-0552-11f0-a6ee-2b294acc74be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52200233" name="910713f0-0553-11f0-a7d1-317179a0661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4177544" name="910713f0-0553-11f0-a7d1-317179a06611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Umkleide Damen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96385161" name="ac4a7d40-0554-11f0-a09d-0510b6f437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6019239" name="ac4a7d40-0554-11f0-a09d-0510b6f4372e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03512478" name="2a4b31b0-0557-11f0-9c06-356b275eb46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9384870" name="2a4b31b0-0557-11f0-9c06-356b275eb46d.jp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abgehängte 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43538478" name="1061e180-0553-11f0-8451-c7056bd18bb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4201104" name="1061e180-0553-11f0-8451-c7056bd18bbf.jp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Shoppi Tivoli ZARA</w:t>
          </w:r>
        </w:p>
        <w:p>
          <w:pPr>
            <w:spacing w:before="0" w:after="0"/>
          </w:pPr>
          <w:r>
            <w:t>217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footer.xml" Type="http://schemas.openxmlformats.org/officeDocument/2006/relationships/footer" Id="rId2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